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A007CCC" w14:textId="77777777" w:rsidR="008469AA" w:rsidRDefault="00000000">
      <w:pPr>
        <w:pStyle w:val="Heading2"/>
        <w:rPr>
          <w:rFonts w:hint="eastAsia"/>
        </w:rPr>
      </w:pPr>
      <w:r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FC09504" w14:textId="77777777" w:rsidR="008469AA" w:rsidRDefault="00000000">
      <w:r>
        <w:t>Before solving, name the relationship, anchor model, and check.</w:t>
      </w:r>
    </w:p>
    <w:p w14:paraId="1A21C4D9" w14:textId="77777777" w:rsidR="008469AA" w:rsidRDefault="00000000">
      <w:pPr>
        <w:pStyle w:val="Compact"/>
        <w:keepNext/>
        <w:numPr>
          <w:ilvl w:val="0"/>
          <w:numId w:val="254"/>
        </w:numPr>
      </w:pPr>
      <w:r>
        <w:t>A laptop costs $900. It is 20% off, then 12% tax is added to the sale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C897F31" w14:textId="77777777" w:rsidR="008469AA" w:rsidRDefault="00000000">
      <w:pPr>
        <w:keepNext/>
        <w:numPr>
          <w:ilvl w:val="0"/>
          <w:numId w:val="254"/>
        </w:numPr>
      </w:pPr>
      <w:r>
        <w:t xml:space="preserve">Boys:girls = 5:7 and the total is 36. Find both numbers.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E143C7" w14:textId="77777777" w:rsidR="008469AA" w:rsidRDefault="00000000">
      <w:pPr>
        <w:keepNext/>
        <w:numPr>
          <w:ilvl w:val="0"/>
          <w:numId w:val="254"/>
        </w:numPr>
      </w:pPr>
      <w:r>
        <w:t>A recipe uses 4 cups of flour for 10 muffins. How much flour for 35 muffins?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F2265A" w14:textId="77777777" w:rsidR="008469AA" w:rsidRDefault="00000000">
      <w:pPr>
        <w:keepNext/>
        <w:numPr>
          <w:ilvl w:val="0"/>
          <w:numId w:val="254"/>
        </w:numPr>
      </w:pPr>
      <w:r>
        <w:t>Which is better value: 750 mL of juice for $2.85 or 1.5 L for $5.40?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B6043D" w14:textId="77777777" w:rsidR="008469AA" w:rsidRDefault="00000000">
      <w:pPr>
        <w:keepNext/>
        <w:numPr>
          <w:ilvl w:val="0"/>
          <w:numId w:val="254"/>
        </w:numPr>
      </w:pPr>
      <w:r>
        <w:t>A car travels 420 km in 6 hours. How far in 9 hours at the same speed?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6CD852E" w14:textId="77777777" w:rsidR="008469AA" w:rsidRDefault="00000000">
      <w:pPr>
        <w:keepNext/>
        <w:numPr>
          <w:ilvl w:val="0"/>
          <w:numId w:val="254"/>
        </w:numPr>
      </w:pPr>
      <w:r>
        <w:t>A school has 480 students. 35% are Grade 7. How many are not Grade 7?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7B1AA4" w14:textId="5A5340A1" w:rsidR="008469AA" w:rsidRDefault="00CA112B">
      <w:pPr>
        <w:keepNext/>
        <w:numPr>
          <w:ilvl w:val="0"/>
          <w:numId w:val="254"/>
        </w:numPr>
      </w:pPr>
      <w:r>
        <w:lastRenderedPageBreak/>
        <w:t>A population of 600 increases by 20%, then decreases by 15%.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B9D2C0" w14:textId="77777777" w:rsidR="008469AA" w:rsidRDefault="00000000">
      <w:pPr>
        <w:keepNext/>
        <w:numPr>
          <w:ilvl w:val="0"/>
          <w:numId w:val="254"/>
        </w:numPr>
      </w:pPr>
      <w:r>
        <w:t>A map uses 1 cm = 15 km. The map distance is 8.4 cm.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D71366" w14:textId="0C70A236" w:rsidR="008469AA" w:rsidRDefault="00116428">
      <w:pPr>
        <w:keepNext/>
        <w:numPr>
          <w:ilvl w:val="0"/>
          <w:numId w:val="254"/>
        </w:numPr>
      </w:pPr>
      <w:r>
        <w:t>A photo is 14 cm by 21 cm and is enlarged to width 42 cm. Find the new height.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100F71" w14:textId="0AD054DC" w:rsidR="008469AA" w:rsidRDefault="00116428">
      <w:pPr>
        <w:keepNext/>
        <w:numPr>
          <w:ilvl w:val="0"/>
          <w:numId w:val="254"/>
        </w:numPr>
      </w:pPr>
      <w:r>
        <w:t>A taxi charges $6 to start and $1.50/km. Make a table for 0–3 km and decide whether the relationship is proportional.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2D1E4C" w14:textId="77777777" w:rsidR="008469AA" w:rsidRDefault="00000000">
      <w:pPr>
        <w:keepNext/>
        <w:numPr>
          <w:ilvl w:val="0"/>
          <w:numId w:val="254"/>
        </w:numPr>
      </w:pPr>
      <w:r>
        <w:rPr>
          <w:b/>
          <w:bCs/>
        </w:rPr>
        <w:t>What matters and what doesn’t:</w:t>
      </w:r>
      <w:r>
        <w:t xml:space="preserve"> A store manager works 40 hours a week and supervises 8 staff. A $150 jacket is 25% off, then 8% tax is added to the sale price. Find the final price.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EFFE96" w14:textId="77777777" w:rsidR="008469AA" w:rsidRDefault="00000000">
      <w:pPr>
        <w:keepNext/>
        <w:numPr>
          <w:ilvl w:val="0"/>
          <w:numId w:val="254"/>
        </w:numPr>
      </w:pPr>
      <w:r>
        <w:rPr>
          <w:b/>
          <w:bCs/>
        </w:rPr>
        <w:t>Reconstruct the situation:</w:t>
      </w:r>
      <w:r>
        <w:t xml:space="preserve"> The equation 0.30 × 240 = 72 represents a real percent situation. Write a context for it, and explain what the 240, the 0.30, and the 72 each mean.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068414" w14:textId="77777777" w:rsidR="008469AA" w:rsidRDefault="00000000">
      <w:bookmarkStart w:id="729" w:name="mixed-application-worksheet-c_Copy_15_12"/>
      <w:r>
        <w:rPr>
          <w:noProof/>
        </w:rPr>
        <mc:AlternateContent>
          <mc:Choice Requires="wps">
            <w:drawing>
              <wp:inline distT="0" distB="0" distL="0" distR="0" wp14:anchorId="5F67A9FA" wp14:editId="26F0BECD">
                <wp:extent cx="5143500" cy="15440"/>
                <wp:effectExtent l="0" t="0" r="0" b="0"/>
                <wp:docPr id="527" name="Rectangle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2E36A31C" id="Rectangle 527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729"/>
    </w:p>
    <w:p w14:paraId="2E05DDF7" w14:textId="77777777" w:rsidR="008469AA" w:rsidRDefault="00000000">
      <w:pPr>
        <w:pStyle w:val="Heading2"/>
        <w:rPr>
          <w:rFonts w:hint="eastAsia"/>
        </w:rPr>
      </w:pPr>
      <w:r>
        <w:t>12. Classification and Justification Practice</w:t>
      </w:r>
    </w:p>
    <w:p w14:paraId="32211962" w14:textId="77777777" w:rsidR="008469AA" w:rsidRDefault="00000000">
      <w:r>
        <w:t>For each problem, write only the classification, anchor model, and intended check. Do not calculate until a partner or teacher approves the classification.</w:t>
      </w:r>
    </w:p>
    <w:p w14:paraId="3AD79779" w14:textId="77777777" w:rsidR="008469AA" w:rsidRDefault="00000000">
      <w:pPr>
        <w:keepNext/>
        <w:numPr>
          <w:ilvl w:val="0"/>
          <w:numId w:val="255"/>
        </w:numPr>
      </w:pPr>
      <w:r>
        <w:t>A school has 240 students and 30% are absent.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BDAD2BF" w14:textId="77777777" w:rsidR="008469AA" w:rsidRDefault="00000000">
      <w:pPr>
        <w:pStyle w:val="Compact"/>
        <w:keepNext/>
        <w:numPr>
          <w:ilvl w:val="0"/>
          <w:numId w:val="255"/>
        </w:numPr>
      </w:pPr>
      <w:r>
        <w:t>A map scale is 1 cm = 12 km.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D3E8C5" w14:textId="77777777" w:rsidR="008469AA" w:rsidRDefault="00000000">
      <w:pPr>
        <w:pStyle w:val="Compact"/>
        <w:keepNext/>
        <w:numPr>
          <w:ilvl w:val="0"/>
          <w:numId w:val="255"/>
        </w:numPr>
      </w:pPr>
      <w:r>
        <w:t>A worker earns $18 per hour.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09578F4" w14:textId="77777777" w:rsidR="008469AA" w:rsidRDefault="00000000">
      <w:pPr>
        <w:pStyle w:val="Compact"/>
        <w:keepNext/>
        <w:numPr>
          <w:ilvl w:val="0"/>
          <w:numId w:val="255"/>
        </w:numPr>
      </w:pPr>
      <w:r>
        <w:t>A table has (0,0), (1,5), (2,10).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4DE2A3" w14:textId="77777777" w:rsidR="008469AA" w:rsidRDefault="00000000">
      <w:pPr>
        <w:pStyle w:val="Compact"/>
        <w:keepNext/>
        <w:numPr>
          <w:ilvl w:val="0"/>
          <w:numId w:val="255"/>
        </w:numPr>
      </w:pPr>
      <w:r>
        <w:t>A package offers 750 mL for $3.15 and 1.5 L for $6.00.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3FC5152" w14:textId="77777777" w:rsidR="008469AA" w:rsidRDefault="00000000">
      <w:pPr>
        <w:pStyle w:val="Compact"/>
        <w:keepNext/>
        <w:numPr>
          <w:ilvl w:val="0"/>
          <w:numId w:val="255"/>
        </w:numPr>
      </w:pPr>
      <w:r>
        <w:t xml:space="preserve">A class has boys:girls = 3:4 and 28 students.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1C882EB" w14:textId="77777777" w:rsidR="008469AA" w:rsidRDefault="00000000">
      <w:pPr>
        <w:pStyle w:val="Compact"/>
        <w:keepNext/>
        <w:numPr>
          <w:ilvl w:val="0"/>
          <w:numId w:val="255"/>
        </w:numPr>
      </w:pPr>
      <w:r>
        <w:t>A jacket is discounted and then taxed.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45339D4" w14:textId="77777777" w:rsidR="008469AA" w:rsidRDefault="00000000">
      <w:pPr>
        <w:pStyle w:val="Compact"/>
        <w:keepNext/>
        <w:numPr>
          <w:ilvl w:val="0"/>
          <w:numId w:val="255"/>
        </w:numPr>
      </w:pPr>
      <w:r>
        <w:t>A taxi has a starting fee.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DE464B" w14:textId="77777777" w:rsidR="008469AA" w:rsidRDefault="00000000">
      <w:pPr>
        <w:pStyle w:val="Heading3"/>
        <w:rPr>
          <w:rFonts w:hint="eastAsia"/>
        </w:rPr>
      </w:pPr>
      <w:r>
        <w:t>Expected classification language</w:t>
      </w:r>
    </w:p>
    <w:p w14:paraId="353B81A4" w14:textId="77777777" w:rsidR="008469AA" w:rsidRDefault="00000000">
      <w:r>
        <w:t>Use phrases such as “part-to-whole percent,” “ratio with total,” “unit rate,” “common-unit comparison,” “proportional table,” “multi-step percent with changing base,” “scale,” and “non-proportional starting amount.”</w:t>
      </w:r>
    </w:p>
    <w:p w14:paraId="46E9349D" w14:textId="77777777" w:rsidR="008469AA" w:rsidRDefault="00000000">
      <w:bookmarkStart w:id="730" w:name="X13f7c2f0a66df1b5d77e06f5e0fac42990b40a3"/>
      <w:bookmarkStart w:id="731" w:name="expected-classification-language_1286"/>
      <w:r>
        <w:rPr>
          <w:noProof/>
        </w:rPr>
        <mc:AlternateContent>
          <mc:Choice Requires="wps">
            <w:drawing>
              <wp:inline distT="0" distB="0" distL="0" distR="0" wp14:anchorId="7CD49649" wp14:editId="02966A3B">
                <wp:extent cx="5143500" cy="15440"/>
                <wp:effectExtent l="0" t="0" r="0" b="0"/>
                <wp:docPr id="529" name="Rectangle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280CB78" id="Rectangle 529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730"/>
      <w:bookmarkEnd w:id="731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16: Mixed Proportional Problem Solving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